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136" w:rsidRDefault="00292136" w:rsidP="00292136">
      <w:pPr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27BCB16A" wp14:editId="0CEEF1D3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92136" w:rsidRDefault="00292136" w:rsidP="00292136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292136" w:rsidRDefault="00292136" w:rsidP="00292136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292136" w:rsidRDefault="00292136" w:rsidP="00292136">
      <w:pPr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center"/>
        <w:rPr>
          <w:rFonts w:ascii="Helvetica Neue" w:eastAsia="Helvetica Neue" w:hAnsi="Helvetica Neue" w:cs="Helvetica Neue"/>
        </w:rPr>
      </w:pPr>
    </w:p>
    <w:p w:rsidR="00292136" w:rsidRPr="00A12EF5" w:rsidRDefault="00292136" w:rsidP="00292136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292136" w:rsidRPr="004D2815" w:rsidRDefault="00292136" w:rsidP="00292136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:rsidR="00292136" w:rsidRDefault="00292136" w:rsidP="00292136">
      <w:pPr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both"/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both"/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both"/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both"/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jc w:val="both"/>
        <w:rPr>
          <w:rFonts w:ascii="Helvetica Neue" w:eastAsia="Helvetica Neue" w:hAnsi="Helvetica Neue" w:cs="Helvetica Neue"/>
        </w:rPr>
      </w:pPr>
    </w:p>
    <w:p w:rsidR="00292136" w:rsidRDefault="00292136" w:rsidP="00292136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0" w:name="_heading=h.23ckvvd" w:colFirst="0" w:colLast="0"/>
      <w:bookmarkEnd w:id="0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45BFD59D" wp14:editId="6B72B715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:rsidR="000009BA" w:rsidRDefault="00FE3468">
      <w:pPr>
        <w:pStyle w:val="Title"/>
      </w:pPr>
      <w:bookmarkStart w:id="1" w:name="_GoBack"/>
      <w:bookmarkEnd w:id="1"/>
      <w:r>
        <w:lastRenderedPageBreak/>
        <w:t>CRAAP Test Evaluation Worksheet</w:t>
      </w:r>
    </w:p>
    <w:p w:rsidR="000009BA" w:rsidRDefault="00FE3468">
      <w:r>
        <w:t>Use this worksheet to evaluate each source based on the CRAAP framework. For each criterion, jot down yo</w:t>
      </w:r>
      <w:r w:rsidR="00B75FAC">
        <w:t xml:space="preserve">ur notes and assign a judgment </w:t>
      </w:r>
    </w:p>
    <w:p w:rsidR="008C6D36" w:rsidRDefault="008C6D36" w:rsidP="008C6D36">
      <w:pPr>
        <w:pStyle w:val="Heading2"/>
      </w:pPr>
      <w:r>
        <w:t>Sample 1: BBC Climate Change Video</w:t>
      </w:r>
    </w:p>
    <w:p w:rsidR="008C6D36" w:rsidRDefault="008C6D36" w:rsidP="008C6D36">
      <w:r>
        <w:t>URL: https://www.bbc.co.uk/programmes/p076w7g5</w:t>
      </w:r>
    </w:p>
    <w:p w:rsidR="008C6D36" w:rsidRDefault="008C6D36" w:rsidP="008C6D36">
      <w:pPr>
        <w:pStyle w:val="Heading2"/>
      </w:pPr>
      <w:r>
        <w:t>Sample 2: National File – “BUSTED: CDC Inflated COVID Numbers”</w:t>
      </w:r>
    </w:p>
    <w:p w:rsidR="008C6D36" w:rsidRDefault="008C6D36" w:rsidP="008C6D36">
      <w:pPr>
        <w:rPr>
          <w:lang w:val="en-GB"/>
        </w:rPr>
      </w:pPr>
      <w:r>
        <w:t xml:space="preserve">URL: </w:t>
      </w:r>
      <w:r>
        <w:rPr>
          <w:lang w:val="en-GB"/>
        </w:rPr>
        <w:t>https://nationalfile.com/busted-cdc-inflated-covid-numbers-accused-of-violating-federal-law/</w:t>
      </w:r>
    </w:p>
    <w:p w:rsidR="008C6D36" w:rsidRDefault="008C6D36" w:rsidP="008C6D36">
      <w:pPr>
        <w:pStyle w:val="Heading2"/>
      </w:pPr>
      <w:r>
        <w:t xml:space="preserve">Sample 3: </w:t>
      </w:r>
      <w:proofErr w:type="spellStart"/>
      <w:r>
        <w:t>Infowars</w:t>
      </w:r>
      <w:proofErr w:type="spellEnd"/>
      <w:r>
        <w:t xml:space="preserve"> – “JD Vance Criticizes UK Censorship Policies”</w:t>
      </w:r>
    </w:p>
    <w:p w:rsidR="008C6D36" w:rsidRDefault="008C6D36" w:rsidP="008C6D36">
      <w:pPr>
        <w:rPr>
          <w:lang w:val="en-GB"/>
        </w:rPr>
      </w:pPr>
      <w:r>
        <w:t xml:space="preserve">URL: </w:t>
      </w:r>
      <w:r>
        <w:rPr>
          <w:lang w:val="en-GB"/>
        </w:rPr>
        <w:t>https://www.infowars.com/posts/us-vice-president-jd-vance-criticizes-uk-censorship-policies-during-keir-starmers-white-house-visit</w:t>
      </w:r>
    </w:p>
    <w:p w:rsidR="008C6D36" w:rsidRPr="008C6D36" w:rsidRDefault="008C6D36">
      <w:pPr>
        <w:rPr>
          <w:lang w:val="en-GB"/>
        </w:rPr>
      </w:pPr>
    </w:p>
    <w:p w:rsidR="008C6D36" w:rsidRDefault="008C6D36"/>
    <w:p w:rsidR="000009BA" w:rsidRDefault="00FE3468">
      <w:pPr>
        <w:pStyle w:val="Heading1"/>
      </w:pPr>
      <w:r>
        <w:t>Source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009BA">
        <w:tc>
          <w:tcPr>
            <w:tcW w:w="2880" w:type="dxa"/>
          </w:tcPr>
          <w:p w:rsidR="000009BA" w:rsidRDefault="00FE3468">
            <w:r>
              <w:t>Criterion</w:t>
            </w:r>
          </w:p>
        </w:tc>
        <w:tc>
          <w:tcPr>
            <w:tcW w:w="2880" w:type="dxa"/>
          </w:tcPr>
          <w:p w:rsidR="000009BA" w:rsidRDefault="00FE3468">
            <w:r>
              <w:t>Notes</w:t>
            </w:r>
          </w:p>
        </w:tc>
        <w:tc>
          <w:tcPr>
            <w:tcW w:w="2880" w:type="dxa"/>
          </w:tcPr>
          <w:p w:rsidR="000009BA" w:rsidRDefault="00D02BAD" w:rsidP="00D02BAD">
            <w:r>
              <w:t xml:space="preserve">Judgment </w:t>
            </w:r>
          </w:p>
        </w:tc>
      </w:tr>
      <w:tr w:rsidR="000009BA">
        <w:tc>
          <w:tcPr>
            <w:tcW w:w="2880" w:type="dxa"/>
          </w:tcPr>
          <w:p w:rsidR="000009BA" w:rsidRDefault="00FE3468">
            <w:r>
              <w:t>Currency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Relevance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Authority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Accuracy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Purpose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</w:tbl>
    <w:p w:rsidR="000009BA" w:rsidRDefault="000009BA"/>
    <w:p w:rsidR="000009BA" w:rsidRDefault="00FE3468">
      <w:pPr>
        <w:pStyle w:val="Heading1"/>
      </w:pPr>
      <w:r>
        <w:t>Source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009BA">
        <w:tc>
          <w:tcPr>
            <w:tcW w:w="2880" w:type="dxa"/>
          </w:tcPr>
          <w:p w:rsidR="000009BA" w:rsidRDefault="00FE3468">
            <w:r>
              <w:t>Criterion</w:t>
            </w:r>
          </w:p>
        </w:tc>
        <w:tc>
          <w:tcPr>
            <w:tcW w:w="2880" w:type="dxa"/>
          </w:tcPr>
          <w:p w:rsidR="000009BA" w:rsidRDefault="00FE3468">
            <w:r>
              <w:t>Notes</w:t>
            </w:r>
          </w:p>
        </w:tc>
        <w:tc>
          <w:tcPr>
            <w:tcW w:w="2880" w:type="dxa"/>
          </w:tcPr>
          <w:p w:rsidR="000009BA" w:rsidRDefault="00FE3468" w:rsidP="00D02BAD">
            <w:r>
              <w:t xml:space="preserve">Judgment </w:t>
            </w:r>
          </w:p>
        </w:tc>
      </w:tr>
      <w:tr w:rsidR="000009BA">
        <w:tc>
          <w:tcPr>
            <w:tcW w:w="2880" w:type="dxa"/>
          </w:tcPr>
          <w:p w:rsidR="000009BA" w:rsidRDefault="00FE3468">
            <w:r>
              <w:t>Currency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Relevance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Authority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lastRenderedPageBreak/>
              <w:t>Accuracy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Purpose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</w:tbl>
    <w:p w:rsidR="000009BA" w:rsidRDefault="000009BA"/>
    <w:p w:rsidR="000009BA" w:rsidRDefault="00FE3468">
      <w:pPr>
        <w:pStyle w:val="Heading1"/>
      </w:pPr>
      <w:r>
        <w:t>Source 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009BA">
        <w:tc>
          <w:tcPr>
            <w:tcW w:w="2880" w:type="dxa"/>
          </w:tcPr>
          <w:p w:rsidR="000009BA" w:rsidRDefault="00FE3468">
            <w:r>
              <w:t>Criterion</w:t>
            </w:r>
          </w:p>
        </w:tc>
        <w:tc>
          <w:tcPr>
            <w:tcW w:w="2880" w:type="dxa"/>
          </w:tcPr>
          <w:p w:rsidR="000009BA" w:rsidRDefault="00FE3468">
            <w:r>
              <w:t>Notes</w:t>
            </w:r>
          </w:p>
        </w:tc>
        <w:tc>
          <w:tcPr>
            <w:tcW w:w="2880" w:type="dxa"/>
          </w:tcPr>
          <w:p w:rsidR="000009BA" w:rsidRDefault="00D02BAD" w:rsidP="00D02BAD">
            <w:r>
              <w:t xml:space="preserve">Judgment </w:t>
            </w:r>
          </w:p>
        </w:tc>
      </w:tr>
      <w:tr w:rsidR="000009BA">
        <w:tc>
          <w:tcPr>
            <w:tcW w:w="2880" w:type="dxa"/>
          </w:tcPr>
          <w:p w:rsidR="000009BA" w:rsidRDefault="00FE3468">
            <w:r>
              <w:t>Currency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Relevance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Authority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Accuracy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  <w:tr w:rsidR="000009BA">
        <w:tc>
          <w:tcPr>
            <w:tcW w:w="2880" w:type="dxa"/>
          </w:tcPr>
          <w:p w:rsidR="000009BA" w:rsidRDefault="00FE3468">
            <w:r>
              <w:t>Purpose</w:t>
            </w:r>
          </w:p>
        </w:tc>
        <w:tc>
          <w:tcPr>
            <w:tcW w:w="2880" w:type="dxa"/>
          </w:tcPr>
          <w:p w:rsidR="000009BA" w:rsidRDefault="000009BA"/>
        </w:tc>
        <w:tc>
          <w:tcPr>
            <w:tcW w:w="2880" w:type="dxa"/>
          </w:tcPr>
          <w:p w:rsidR="000009BA" w:rsidRDefault="000009BA"/>
        </w:tc>
      </w:tr>
    </w:tbl>
    <w:p w:rsidR="000009BA" w:rsidRDefault="000009BA"/>
    <w:sectPr w:rsidR="000009B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09BA"/>
    <w:rsid w:val="00034616"/>
    <w:rsid w:val="0006063C"/>
    <w:rsid w:val="0015074B"/>
    <w:rsid w:val="00235785"/>
    <w:rsid w:val="00292136"/>
    <w:rsid w:val="0029639D"/>
    <w:rsid w:val="00326F90"/>
    <w:rsid w:val="008C6D36"/>
    <w:rsid w:val="00AA1D8D"/>
    <w:rsid w:val="00B47730"/>
    <w:rsid w:val="00B75FAC"/>
    <w:rsid w:val="00CB0664"/>
    <w:rsid w:val="00D02BAD"/>
    <w:rsid w:val="00FC693F"/>
    <w:rsid w:val="00FE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4C4B8961-AE59-4DE3-BD5E-E0222026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5BC039-0C76-43D1-8073-6A3AC6ED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7</cp:revision>
  <dcterms:created xsi:type="dcterms:W3CDTF">2025-07-27T12:56:00Z</dcterms:created>
  <dcterms:modified xsi:type="dcterms:W3CDTF">2025-07-30T09:53:00Z</dcterms:modified>
  <cp:category/>
</cp:coreProperties>
</file>